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3. OG rechts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7499203" name="01a0436f-072c-7957-94ee-85e9c45900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9699279" name="01a0436f-072c-7957-94ee-85e9c459008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2. OG- 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6472374" name="01a04381-69fb-75bd-832e-4d353532fb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052585" name="01a04381-69fb-75bd-832e-4d353532fb0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EG- 1.OG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5992926" name="01a043b0-3203-7378-be51-08035b10e9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080523" name="01a043b0-3203-7378-be51-08035b10e98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Garderobe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0469671" name="01a043c4-9903-7b9e-9a94-cb38f6588b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582624" name="01a043c4-9903-7b9e-9a94-cb38f6588b8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4. OG links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2082852" name="01a0433f-1393-71fd-96e1-11d648e617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9243081" name="01a0433f-1393-71fd-96e1-11d648e617ee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 OG links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8076032" name="01a0434b-1937-773a-8d42-68a8dda486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078143" name="01a0434b-1937-773a-8d42-68a8dda486e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4. OG links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0650740" name="01a0434d-a0b1-70b2-b37d-262c0980cd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7287132" name="01a0434d-a0b1-70b2-b37d-262c0980cd1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Damen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3393245" name="01a04359-3103-7c6e-a9cf-f507227bab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411451" name="01a04359-3103-7c6e-a9cf-f507227bab4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bei Küche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7680990" name="01a0436a-e2af-711f-9098-68805ade3e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2798569" name="01a0436a-e2af-711f-9098-68805ade3ec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/ WC</w:t>
            </w:r>
          </w:p>
          <w:p>
            <w:pPr>
              <w:spacing w:before="0" w:after="0" w:line="240" w:lineRule="auto"/>
            </w:pPr>
            <w:r>
              <w:t>EG- 1.OG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5423725" name="01a043ad-e9d4-7d5f-8b55-0ba9f30d67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0454554" name="01a043ad-e9d4-7d5f-8b55-0ba9f30d670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Waschraum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2949618" name="01a043dd-cd6c-79a1-8161-4af3cf6cd6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772943" name="01a043dd-cd6c-79a1-8161-4af3cf6cd6d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EG- 1.OG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5526678" name="01a043b2-6eb3-7232-92db-cf9ad002a6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975981" name="01a043b2-6eb3-7232-92db-cf9ad002a64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Waschraum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6883124" name="01a043de-bd5b-797c-a9cc-f72d65fdd0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936433" name="01a043de-bd5b-797c-a9cc-f72d65fdd06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4. OG links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9654070" name="01a0433f-fabb-7949-b467-90414a4016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766958" name="01a0433f-fabb-7949-b467-90414a40163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4909739" name="01a0434b-c7a5-7c75-9a5a-d15d22ea3c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767905" name="01a0434b-c7a5-7c75-9a5a-d15d22ea3c1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/ Gang </w:t>
            </w:r>
          </w:p>
          <w:p>
            <w:pPr>
              <w:spacing w:before="0" w:after="0" w:line="240" w:lineRule="auto"/>
            </w:pPr>
            <w:r>
              <w:t>4.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0602117" name="01a04347-5281-7477-aee6-8e7525c559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544178" name="01a04347-5281-7477-aee6-8e7525c5598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4.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1171864" name="01a0434e-1850-7683-a575-5f65980937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7010154" name="01a0434e-1850-7683-a575-5f659809379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Damen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4722966" name="01a04359-b4c0-7e10-a848-ed8f910bd9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0113994" name="01a04359-b4c0-7e10-a848-ed8f910bd91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bei Küche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136452" name="01a0436b-8c1b-76ae-9fb8-7bf213b4b6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8803770" name="01a0436b-8c1b-76ae-9fb8-7bf213b4b62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8550780" name="01a043a4-66b2-7ebb-81df-0bfa3e0af8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79132" name="01a043a4-66b2-7ebb-81df-0bfa3e0af83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3452403" name="01a043b8-c98b-79e4-8a3d-ca8ed861a7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832810" name="01a043b8-c98b-79e4-8a3d-ca8ed861a76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Garderobe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8214025" name="01a043c8-1b8d-74bf-a82a-6862c6d4f2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7511321" name="01a043c8-1b8d-74bf-a82a-6862c6d4f22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261236" name="01a043cc-65da-7781-8983-ca9e17679b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9407788" name="01a043cc-65da-7781-8983-ca9e17679b85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3216178" name="01a043df-641f-7c89-87c4-fd20da857b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8567163" name="01a043df-641f-7c89-87c4-fd20da857b6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Waschraum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4457306" name="01a04447-8140-7aef-b540-eaa41cb022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864720" name="01a04447-8140-7aef-b540-eaa41cb0220c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0265358" name="01a04333-1740-7d62-b49d-6bf604ece9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902749" name="01a04333-1740-7d62-b49d-6bf604ece99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2429125" name="01a04333-49f6-7973-9fdc-5666de945a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973043" name="01a04333-49f6-7973-9fdc-5666de945a5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3. OG links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0726269" name="01a0435b-c53d-7cb6-b298-ab1ac1e761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766039" name="01a0435b-c53d-7cb6-b298-ab1ac1e7611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5830745" name="01a04362-d322-7a3b-bca4-ccec5f6adf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287044" name="01a04362-d322-7a3b-bca4-ccec5f6adfb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2. OG- 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0503397" name="01a0437c-6dea-7fca-bb3a-45328b18b2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508852" name="01a0437c-6dea-7fca-bb3a-45328b18b293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4.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1752273" name="01a04340-dad8-726c-b637-fa94caf564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6831924" name="01a04340-dad8-726c-b637-fa94caf5640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Wohnzimmer / Gang </w:t>
            </w:r>
          </w:p>
          <w:p>
            <w:pPr>
              <w:spacing w:before="0" w:after="0" w:line="240" w:lineRule="auto"/>
            </w:pPr>
            <w:r>
              <w:t>4.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1685144" name="01a04341-f23f-7dbf-8c8b-d7aa11e946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238258" name="01a04341-f23f-7dbf-8c8b-d7aa11e94643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3.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2055724" name="01a0435a-e7d2-75c3-826f-7ef43d2df8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379834" name="01a0435a-e7d2-75c3-826f-7ef43d2df875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2877394" name="01a04363-a3fb-7bec-bd59-a5b025b4d3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7815701" name="01a04363-a3fb-7bec-bd59-a5b025b4d33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3. OG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3100293" name="01a0436d-b2ba-768d-af18-eaa7113f29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4078720" name="01a0436d-b2ba-768d-af18-eaa7113f2903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Büro Nr. 4 </w:t>
            </w:r>
          </w:p>
          <w:p>
            <w:pPr>
              <w:spacing w:before="0" w:after="0" w:line="240" w:lineRule="auto"/>
            </w:pPr>
            <w:r>
              <w:t>3.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3681886" name="01a04370-5964-767e-8eeb-03bc6db3a6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359528" name="01a04370-5964-767e-8eeb-03bc6db3a6c5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2. OG-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2389888" name="01a0437e-bf9d-774d-bbc9-cca817939b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95789" name="01a0437e-bf9d-774d-bbc9-cca817939b13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3.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9606487" name="01a04386-dc78-738a-84c7-12ad2b4add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518481" name="01a04386-dc78-738a-84c7-12ad2b4add69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2. OG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1459040" name="01a0438c-f21a-7c29-bc15-39426ffe8e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6551568" name="01a0438c-f21a-7c29-bc15-39426ffe8ebe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Büro Nr. 1 </w:t>
            </w:r>
          </w:p>
          <w:p>
            <w:pPr>
              <w:spacing w:before="0" w:after="0" w:line="240" w:lineRule="auto"/>
            </w:pPr>
            <w:r>
              <w:t>2. OG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8746892" name="01a0438e-b41a-7a55-b0ce-cb73750e4c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0018448" name="01a0438e-b41a-7a55-b0ce-cb73750e4c97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EG- 1.OG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0265270" name="01a043af-6b5e-7e57-bfdb-8257e77a2a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2518118" name="01a043af-6b5e-7e57-bfdb-8257e77a2aa0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8904317" name="01a043bf-49cd-7eee-b06e-68fb5d8555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4108756" name="01a043bf-49cd-7eee-b06e-68fb5d855543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Garderobe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7333045" name="01a043c3-1183-78fb-8907-788b95202b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184904" name="01a043c3-1183-78fb-8907-788b95202b63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Fassade Eingang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3937282" name="01a043f6-7eee-7847-acaa-0642d7297d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953594" name="01a043f6-7eee-7847-acaa-0642d7297d28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Fassade Eingang Seite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2754720" name="01a043f8-0fea-79dc-a833-e066b270ed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921140" name="01a043f8-0fea-79dc-a833-e066b270edeb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3. OG links 2. OG rechts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8300043" name="01a043a6-dcdc-7fe3-936c-22d2438a2c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5025698" name="01a043a6-dcdc-7fe3-936c-22d2438a2ce8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1.OG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6039908" name="01a043a6-a80e-7576-b2de-bbf915a138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92981" name="01a043a6-a80e-7576-b2de-bbf915a13812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Holzzement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619522" name="01a043bd-f4d6-74a8-a78d-5bf4945aba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4530224" name="01a043bd-f4d6-74a8-a78d-5bf4945aba8b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5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Mühlemattstrasse 50, 5000 Aarau</w:t>
          </w:r>
        </w:p>
        <w:p>
          <w:pPr>
            <w:spacing w:before="0" w:after="0"/>
          </w:pPr>
          <w:r>
            <w:t>DN 1162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footer.xml" Type="http://schemas.openxmlformats.org/officeDocument/2006/relationships/footer" Id="rId5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